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8F362" w14:textId="77777777" w:rsidR="00AA4F82" w:rsidRDefault="00000000">
      <w:pPr>
        <w:pStyle w:val="Title"/>
      </w:pPr>
      <w:r>
        <w:t>Self-Assessment Sheet</w:t>
      </w:r>
    </w:p>
    <w:p w14:paraId="6FDDD89B" w14:textId="77777777" w:rsidR="00AA4F82" w:rsidRDefault="00000000">
      <w:r>
        <w:t>Name: _________________________</w:t>
      </w:r>
    </w:p>
    <w:p w14:paraId="2CCBA2A1" w14:textId="77777777" w:rsidR="00AA4F82" w:rsidRDefault="00000000">
      <w:r>
        <w:br/>
        <w:t>My Score: _____ / 20</w:t>
      </w:r>
      <w:r>
        <w:br/>
      </w:r>
    </w:p>
    <w:p w14:paraId="1B2AB8C2" w14:textId="77777777" w:rsidR="00AA4F82" w:rsidRDefault="00000000">
      <w:pPr>
        <w:pStyle w:val="Heading2"/>
      </w:pPr>
      <w:r>
        <w:t>Performance Level:</w:t>
      </w:r>
    </w:p>
    <w:p w14:paraId="50FE9BC7" w14:textId="77777777" w:rsidR="00AA4F82" w:rsidRDefault="00000000">
      <w:r>
        <w:t>18-20: Excellent</w:t>
      </w:r>
      <w:r>
        <w:br/>
        <w:t>15-17: Good</w:t>
      </w:r>
      <w:r>
        <w:br/>
        <w:t>12-14: Developing</w:t>
      </w:r>
      <w:r>
        <w:br/>
        <w:t>9-11: Needs Support</w:t>
      </w:r>
      <w:r>
        <w:br/>
        <w:t>Below 9: Requires Additional Help</w:t>
      </w:r>
      <w:r>
        <w:br/>
      </w:r>
    </w:p>
    <w:p w14:paraId="52AB0F10" w14:textId="77777777" w:rsidR="00AA4F82" w:rsidRDefault="00000000">
      <w:pPr>
        <w:pStyle w:val="Heading2"/>
      </w:pPr>
      <w:r>
        <w:t>Section Analysis:</w:t>
      </w:r>
    </w:p>
    <w:p w14:paraId="076DB6A0" w14:textId="77777777" w:rsidR="00AA4F82" w:rsidRDefault="00000000">
      <w:r>
        <w:t>A: Algorithms: ___/4     Need to Review? Yes / No</w:t>
      </w:r>
    </w:p>
    <w:p w14:paraId="1703DB7D" w14:textId="77777777" w:rsidR="00AA4F82" w:rsidRDefault="00000000">
      <w:r>
        <w:t>B: Bias: ___/4     Need to Review? Yes / No</w:t>
      </w:r>
    </w:p>
    <w:p w14:paraId="0A080934" w14:textId="77777777" w:rsidR="00AA4F82" w:rsidRDefault="00000000">
      <w:r>
        <w:t>C: Ethics: ___/4     Need to Review? Yes / No</w:t>
      </w:r>
    </w:p>
    <w:p w14:paraId="7155CB9B" w14:textId="77777777" w:rsidR="00AA4F82" w:rsidRDefault="00000000">
      <w:r>
        <w:t>D: Copyright: ___/4     Need to Review? Yes / No</w:t>
      </w:r>
    </w:p>
    <w:p w14:paraId="0370F099" w14:textId="77777777" w:rsidR="00AA4F82" w:rsidRDefault="00000000">
      <w:r>
        <w:t>E: Transparency: ___/4     Need to Review? Yes / No</w:t>
      </w:r>
    </w:p>
    <w:sectPr w:rsidR="00AA4F82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87D6A" w14:textId="77777777" w:rsidR="00F44D40" w:rsidRDefault="00F44D40" w:rsidP="00D727F9">
      <w:pPr>
        <w:spacing w:after="0" w:line="240" w:lineRule="auto"/>
      </w:pPr>
      <w:r>
        <w:separator/>
      </w:r>
    </w:p>
  </w:endnote>
  <w:endnote w:type="continuationSeparator" w:id="0">
    <w:p w14:paraId="3744B50D" w14:textId="77777777" w:rsidR="00F44D40" w:rsidRDefault="00F44D40" w:rsidP="00D72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457F2" w14:textId="77777777" w:rsidR="00F44D40" w:rsidRDefault="00F44D40" w:rsidP="00D727F9">
      <w:pPr>
        <w:spacing w:after="0" w:line="240" w:lineRule="auto"/>
      </w:pPr>
      <w:r>
        <w:separator/>
      </w:r>
    </w:p>
  </w:footnote>
  <w:footnote w:type="continuationSeparator" w:id="0">
    <w:p w14:paraId="0A722E37" w14:textId="77777777" w:rsidR="00F44D40" w:rsidRDefault="00F44D40" w:rsidP="00D72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E9C99" w14:textId="58014074" w:rsidR="00D727F9" w:rsidRPr="00D727F9" w:rsidRDefault="00D727F9" w:rsidP="00D727F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12906F" wp14:editId="213F6803">
          <wp:simplePos x="0" y="0"/>
          <wp:positionH relativeFrom="column">
            <wp:posOffset>-1028700</wp:posOffset>
          </wp:positionH>
          <wp:positionV relativeFrom="paragraph">
            <wp:posOffset>-371475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26579189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5791891" name="Picture 26579189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65808637">
    <w:abstractNumId w:val="8"/>
  </w:num>
  <w:num w:numId="2" w16cid:durableId="10187662">
    <w:abstractNumId w:val="6"/>
  </w:num>
  <w:num w:numId="3" w16cid:durableId="2060860655">
    <w:abstractNumId w:val="5"/>
  </w:num>
  <w:num w:numId="4" w16cid:durableId="756945326">
    <w:abstractNumId w:val="4"/>
  </w:num>
  <w:num w:numId="5" w16cid:durableId="1098022099">
    <w:abstractNumId w:val="7"/>
  </w:num>
  <w:num w:numId="6" w16cid:durableId="389690462">
    <w:abstractNumId w:val="3"/>
  </w:num>
  <w:num w:numId="7" w16cid:durableId="623272867">
    <w:abstractNumId w:val="2"/>
  </w:num>
  <w:num w:numId="8" w16cid:durableId="1018852643">
    <w:abstractNumId w:val="1"/>
  </w:num>
  <w:num w:numId="9" w16cid:durableId="363478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AA4F82"/>
    <w:rsid w:val="00B47730"/>
    <w:rsid w:val="00CB0664"/>
    <w:rsid w:val="00D727F9"/>
    <w:rsid w:val="00DE58A5"/>
    <w:rsid w:val="00F44D4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0F9ABD"/>
  <w14:defaultImageDpi w14:val="300"/>
  <w15:docId w15:val="{3FF3D263-1464-402E-B3BA-E1929C6BA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2025-12-31T23:00:00Z</dcterms:modified>
  <cp:category/>
</cp:coreProperties>
</file>